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0812989" name="f6c2cd80-3a03-11f0-be2b-e3e53a8218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382559" name="f6c2cd80-3a03-11f0-be2b-e3e53a8218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2968430" name="09f4be40-3a04-11f0-8446-5d5b7ee90d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833159" name="09f4be40-3a04-11f0-8446-5d5b7ee90d3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9692614" name="1a1e02e0-3a04-11f0-921d-c598eca1ae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592398" name="1a1e02e0-3a04-11f0-921d-c598eca1ae3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5005248" name="2acb4490-3a04-11f0-b0ea-0b8f25a441b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0622998" name="2acb4490-3a04-11f0-b0ea-0b8f25a441b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